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Italiano</w:t>
      </w:r>
    </w:p>
    <w:p>
      <w:r>
        <w:t>Questo software di programmazione consente di allineare/tarare diversi parametri nella radio.</w:t>
      </w:r>
    </w:p>
    <w:p>
      <w:r>
        <w:t>Prima di eseguire qualsiasi modifica si suggerisce di leggere i dati dalla radio e salvare il file.</w:t>
      </w:r>
    </w:p>
    <w:p>
      <w:r>
        <w:t>La variazione di questi parametri è possibile verificarla istantaneamente se 8001 PRO è collegata ad uno strumento di test.</w:t>
      </w:r>
    </w:p>
    <w:p>
      <w:r>
        <w:rPr>
          <w:b/>
        </w:rPr>
        <w:t>_____________________________________________</w:t>
      </w:r>
    </w:p>
    <w:p>
      <w:pPr>
        <w:pStyle w:val="Heading1"/>
      </w:pPr>
      <w:r>
        <w:t>English</w:t>
      </w:r>
    </w:p>
    <w:p>
      <w:r>
        <w:t>This programming software allows you to align/calibrate various parameters in the radio.</w:t>
      </w:r>
    </w:p>
    <w:p>
      <w:r>
        <w:t>Before making any changes, it is recommended to read the data from the radio and save the file.</w:t>
      </w:r>
    </w:p>
    <w:p>
      <w:r>
        <w:t>Changes to these parameters can be checked instantly if the 8001 PRO is connected to a test instrument.</w:t>
      </w:r>
    </w:p>
    <w:p>
      <w:r>
        <w:rPr>
          <w:b/>
        </w:rPr>
        <w:t>_____________________________________________</w:t>
      </w:r>
    </w:p>
    <w:p>
      <w:pPr>
        <w:pStyle w:val="Heading1"/>
      </w:pPr>
      <w:r>
        <w:t>Deutsch</w:t>
      </w:r>
    </w:p>
    <w:p>
      <w:r>
        <w:t>Diese Programmiersoftware ermöglicht das Ausrichten/Kalibrieren verschiedener Parameter im Funkgerät.</w:t>
      </w:r>
    </w:p>
    <w:p>
      <w:r>
        <w:t>Bevor Änderungen vorgenommen werden, wird empfohlen, die Daten aus dem Funkgerät auszulesen und die Datei zu speichern.</w:t>
      </w:r>
    </w:p>
    <w:p>
      <w:r>
        <w:t>Änderungen dieser Parameter können sofort überprüft werden, wenn das 8001 PRO mit einem Testgerät verbunden ist.</w:t>
      </w:r>
    </w:p>
    <w:p>
      <w:r>
        <w:rPr>
          <w:b/>
        </w:rPr>
        <w:t>_____________________________________________</w:t>
      </w:r>
    </w:p>
    <w:p>
      <w:pPr>
        <w:pStyle w:val="Heading1"/>
      </w:pPr>
      <w:r>
        <w:t>Français</w:t>
      </w:r>
    </w:p>
    <w:p>
      <w:r>
        <w:t>Ce logiciel de programmation permet d’aligner/calibrer différents paramètres de la radio.</w:t>
      </w:r>
    </w:p>
    <w:p>
      <w:r>
        <w:t>Avant d’apporter toute modification, il est recommandé de lire les données de la radio et d’enregistrer le fichier.</w:t>
      </w:r>
    </w:p>
    <w:p>
      <w:r>
        <w:t>Les modifications de ces paramètres peuvent être vérifiées instantanément si le 8001 PRO est connecté à un appareil de test.</w:t>
      </w:r>
    </w:p>
    <w:p>
      <w:r>
        <w:rPr>
          <w:b/>
        </w:rPr>
        <w:t>_____________________________________________</w:t>
      </w:r>
    </w:p>
    <w:p>
      <w:pPr>
        <w:pStyle w:val="Heading1"/>
      </w:pPr>
      <w:r>
        <w:t>Español</w:t>
      </w:r>
    </w:p>
    <w:p>
      <w:r>
        <w:t>Este software de programación permite alinear/calibrar varios parámetros de la radio.</w:t>
      </w:r>
    </w:p>
    <w:p>
      <w:r>
        <w:t>Antes de realizar cualquier modificación, se recomienda leer los datos de la radio y guardar el archivo.</w:t>
      </w:r>
    </w:p>
    <w:p>
      <w:r>
        <w:t>La variación de estos parámetros puede verificarse de inmediato si el 8001 PRO está conectado a un instrumento de prueba.</w:t>
      </w:r>
    </w:p>
    <w:p>
      <w:r>
        <w:rPr>
          <w:b/>
        </w:rPr>
        <w:t>_____________________________________________</w:t>
      </w:r>
    </w:p>
    <w:p>
      <w:pPr>
        <w:pStyle w:val="Heading1"/>
      </w:pPr>
      <w:r>
        <w:t>Polski</w:t>
      </w:r>
    </w:p>
    <w:p>
      <w:r>
        <w:t>Oprogramowanie to umożliwia wyrównanie/kalibrację różnych parametrów w radiu.</w:t>
      </w:r>
    </w:p>
    <w:p>
      <w:r>
        <w:t>Przed wprowadzeniem jakichkolwiek zmian zaleca się odczyt danych z radia i zapisanie pliku.</w:t>
      </w:r>
    </w:p>
    <w:p>
      <w:r>
        <w:t>Zmiany tych parametrów można natychmiast sprawdzić, jeśli 8001 PRO jest podłączony do urządzenia testowego.</w:t>
      </w:r>
    </w:p>
    <w:p>
      <w:r>
        <w:rPr>
          <w:b/>
        </w:rPr>
        <w:t>_____________________________________________</w:t>
      </w:r>
    </w:p>
    <w:p>
      <w:pPr>
        <w:pStyle w:val="Heading1"/>
      </w:pPr>
      <w:r>
        <w:t>Ελληνικά</w:t>
      </w:r>
    </w:p>
    <w:p>
      <w:r>
        <w:t>Αυτό το λογισμικό προγραμματισμού επιτρέπει την ευθυγράμμιση/βαθμονόμηση διαφόρων παραμέτρων στο ραδιόφωνο.</w:t>
      </w:r>
    </w:p>
    <w:p>
      <w:r>
        <w:t>Πριν γίνει οποιαδήποτε αλλαγή, συνιστάται να διαβαστούν τα δεδομένα από το ραδιόφωνο και να αποθηκευτεί το αρχείο.</w:t>
      </w:r>
    </w:p>
    <w:p>
      <w:r>
        <w:t>Οι αλλαγές αυτών των παραμέτρων μπορούν να ελεγχθούν άμεσα εάν το 8001 PRO είναι συνδεδεμένο σε όργανο δοκιμών.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